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A45" w:rsidRPr="00E61B9B" w:rsidRDefault="00D50A45" w:rsidP="00D50A45">
      <w:pPr>
        <w:pStyle w:val="OngenummerdeKopBijlage"/>
        <w:numPr>
          <w:ilvl w:val="0"/>
          <w:numId w:val="0"/>
        </w:numPr>
      </w:pPr>
      <w:bookmarkStart w:id="0" w:name="_Toc473803662"/>
      <w:r>
        <w:t xml:space="preserve">Bijlage </w:t>
      </w:r>
      <w:r w:rsidR="004D2170">
        <w:t>1</w:t>
      </w:r>
      <w:r w:rsidR="0065745E">
        <w:t>3</w:t>
      </w:r>
      <w:r>
        <w:t xml:space="preserve"> </w:t>
      </w:r>
      <w:bookmarkEnd w:id="0"/>
      <w:r w:rsidR="004D2170">
        <w:t>Financiële aanbieding</w:t>
      </w:r>
    </w:p>
    <w:p w:rsidR="00D50A45" w:rsidRPr="00C33416" w:rsidRDefault="00D50A45" w:rsidP="00D50A45">
      <w:pPr>
        <w:rPr>
          <w:rFonts w:eastAsia="MS Mincho"/>
        </w:rPr>
      </w:pPr>
      <w:r>
        <w:rPr>
          <w:rFonts w:eastAsia="MS Mincho"/>
        </w:rPr>
        <w:t>Be</w:t>
      </w:r>
      <w:r w:rsidR="00412115">
        <w:rPr>
          <w:rFonts w:eastAsia="MS Mincho"/>
        </w:rPr>
        <w:t>horende bij zaaknummer: 31138472</w:t>
      </w:r>
    </w:p>
    <w:p w:rsidR="00D50A45" w:rsidRPr="00C33416" w:rsidRDefault="00D50A45" w:rsidP="00D50A45">
      <w:pPr>
        <w:rPr>
          <w:rFonts w:eastAsia="MS Minch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78"/>
        <w:gridCol w:w="3402"/>
      </w:tblGrid>
      <w:tr w:rsidR="00D50A45" w:rsidRPr="00C33416" w:rsidTr="0065745E">
        <w:tc>
          <w:tcPr>
            <w:tcW w:w="5778" w:type="dxa"/>
            <w:shd w:val="clear" w:color="auto" w:fill="CCCCCC"/>
          </w:tcPr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onderneming</w:t>
            </w:r>
          </w:p>
        </w:tc>
        <w:tc>
          <w:tcPr>
            <w:tcW w:w="3402" w:type="dxa"/>
          </w:tcPr>
          <w:p w:rsidR="00D50A45" w:rsidRPr="00C33416" w:rsidRDefault="00D50A45" w:rsidP="00A60668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D50A45" w:rsidRPr="00C33416" w:rsidRDefault="00D50A45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D50A45" w:rsidRDefault="00D50A45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tbl>
      <w:tblPr>
        <w:tblStyle w:val="Tabelraster"/>
        <w:tblW w:w="680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84"/>
        <w:gridCol w:w="1984"/>
        <w:gridCol w:w="1701"/>
        <w:gridCol w:w="1134"/>
        <w:gridCol w:w="1701"/>
      </w:tblGrid>
      <w:tr w:rsidR="00807A75" w:rsidRPr="00C90C00" w:rsidTr="00807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4" w:type="dxa"/>
          </w:tcPr>
          <w:p w:rsidR="00807A75" w:rsidRPr="004D2170" w:rsidRDefault="00807A75" w:rsidP="00220804">
            <w:pPr>
              <w:spacing w:line="260" w:lineRule="atLeast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807A75" w:rsidRPr="004D2170" w:rsidRDefault="00807A75" w:rsidP="00220804">
            <w:pPr>
              <w:spacing w:line="260" w:lineRule="atLeast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>Databestanden</w:t>
            </w:r>
          </w:p>
        </w:tc>
        <w:tc>
          <w:tcPr>
            <w:tcW w:w="1701" w:type="dxa"/>
          </w:tcPr>
          <w:p w:rsidR="00807A75" w:rsidRDefault="00807A75" w:rsidP="00220804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>2019</w:t>
            </w:r>
            <w:r w:rsidRPr="007E5052">
              <w:rPr>
                <w:szCs w:val="14"/>
              </w:rPr>
              <w:t>*</w:t>
            </w:r>
          </w:p>
          <w:p w:rsidR="00807A75" w:rsidRPr="004D2170" w:rsidRDefault="00807A75" w:rsidP="00220804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7E5052">
              <w:rPr>
                <w:b w:val="0"/>
                <w:sz w:val="18"/>
                <w:szCs w:val="18"/>
              </w:rPr>
              <w:t>excl. BTW</w:t>
            </w:r>
          </w:p>
        </w:tc>
        <w:tc>
          <w:tcPr>
            <w:tcW w:w="1134" w:type="dxa"/>
          </w:tcPr>
          <w:p w:rsidR="00807A75" w:rsidRDefault="00807A75" w:rsidP="00220804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>2020</w:t>
            </w:r>
            <w:r w:rsidRPr="007E5052">
              <w:rPr>
                <w:szCs w:val="14"/>
              </w:rPr>
              <w:t>*</w:t>
            </w:r>
          </w:p>
          <w:p w:rsidR="00807A75" w:rsidRPr="004D2170" w:rsidRDefault="00807A75" w:rsidP="00220804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7E5052">
              <w:rPr>
                <w:b w:val="0"/>
                <w:sz w:val="18"/>
                <w:szCs w:val="18"/>
              </w:rPr>
              <w:t>excl. BTW</w:t>
            </w:r>
          </w:p>
        </w:tc>
        <w:tc>
          <w:tcPr>
            <w:tcW w:w="1701" w:type="dxa"/>
          </w:tcPr>
          <w:p w:rsidR="00807A75" w:rsidRDefault="00807A75" w:rsidP="00220804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>Totaal</w:t>
            </w:r>
            <w:r>
              <w:rPr>
                <w:sz w:val="18"/>
                <w:szCs w:val="18"/>
              </w:rPr>
              <w:t xml:space="preserve"> </w:t>
            </w:r>
            <w:r w:rsidRPr="007E5052">
              <w:rPr>
                <w:szCs w:val="14"/>
              </w:rPr>
              <w:t>**</w:t>
            </w:r>
          </w:p>
          <w:p w:rsidR="00807A75" w:rsidRPr="007E5052" w:rsidRDefault="00807A75" w:rsidP="00220804">
            <w:pPr>
              <w:spacing w:line="260" w:lineRule="atLeast"/>
              <w:jc w:val="center"/>
              <w:rPr>
                <w:b w:val="0"/>
                <w:sz w:val="18"/>
                <w:szCs w:val="18"/>
              </w:rPr>
            </w:pPr>
            <w:r w:rsidRPr="007E5052">
              <w:rPr>
                <w:b w:val="0"/>
                <w:sz w:val="18"/>
                <w:szCs w:val="18"/>
              </w:rPr>
              <w:t>excl. BTW</w:t>
            </w:r>
          </w:p>
        </w:tc>
      </w:tr>
      <w:tr w:rsidR="00807A75" w:rsidRPr="00C90C00" w:rsidTr="00807A75">
        <w:tc>
          <w:tcPr>
            <w:tcW w:w="284" w:type="dxa"/>
          </w:tcPr>
          <w:p w:rsidR="00807A75" w:rsidRPr="004D2170" w:rsidRDefault="00807A75" w:rsidP="00220804">
            <w:pPr>
              <w:spacing w:line="260" w:lineRule="atLeast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807A75" w:rsidRPr="004D2170" w:rsidRDefault="00807A75" w:rsidP="00220804">
            <w:pPr>
              <w:spacing w:line="260" w:lineRule="atLeast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 xml:space="preserve">Levering 6 deelbestanden  </w:t>
            </w:r>
          </w:p>
          <w:p w:rsidR="00807A75" w:rsidRPr="004D2170" w:rsidRDefault="00807A75" w:rsidP="00220804">
            <w:pPr>
              <w:spacing w:line="260" w:lineRule="atLeast"/>
              <w:rPr>
                <w:sz w:val="18"/>
                <w:szCs w:val="18"/>
              </w:rPr>
            </w:pPr>
          </w:p>
          <w:p w:rsidR="00807A75" w:rsidRPr="004D2170" w:rsidRDefault="00807A75" w:rsidP="00220804">
            <w:pPr>
              <w:spacing w:line="260" w:lineRule="atLeas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7A75" w:rsidRPr="004D2170" w:rsidRDefault="00807A75" w:rsidP="00735D35">
            <w:pPr>
              <w:spacing w:line="260" w:lineRule="atLeast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 xml:space="preserve">€ </w:t>
            </w:r>
            <w:r>
              <w:rPr>
                <w:sz w:val="18"/>
                <w:szCs w:val="18"/>
              </w:rPr>
              <w:t>………..</w:t>
            </w:r>
          </w:p>
          <w:p w:rsidR="00807A75" w:rsidRPr="004D2170" w:rsidRDefault="00807A75" w:rsidP="00220804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>(incl. proeflevering)</w:t>
            </w:r>
          </w:p>
        </w:tc>
        <w:tc>
          <w:tcPr>
            <w:tcW w:w="1134" w:type="dxa"/>
          </w:tcPr>
          <w:p w:rsidR="00807A75" w:rsidRPr="004D2170" w:rsidRDefault="00807A75" w:rsidP="00735D35">
            <w:pPr>
              <w:spacing w:line="260" w:lineRule="atLeast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>€</w:t>
            </w:r>
            <w:r>
              <w:rPr>
                <w:sz w:val="18"/>
                <w:szCs w:val="18"/>
              </w:rPr>
              <w:t>…………</w:t>
            </w:r>
          </w:p>
        </w:tc>
        <w:tc>
          <w:tcPr>
            <w:tcW w:w="1701" w:type="dxa"/>
          </w:tcPr>
          <w:p w:rsidR="00807A75" w:rsidRPr="004D2170" w:rsidRDefault="00807A75" w:rsidP="00735D35">
            <w:pPr>
              <w:spacing w:line="260" w:lineRule="atLeast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 xml:space="preserve">€ </w:t>
            </w:r>
            <w:r>
              <w:rPr>
                <w:sz w:val="18"/>
                <w:szCs w:val="18"/>
              </w:rPr>
              <w:t>…………………</w:t>
            </w:r>
          </w:p>
        </w:tc>
      </w:tr>
      <w:tr w:rsidR="00807A75" w:rsidRPr="00C90C00" w:rsidTr="00807A75">
        <w:tc>
          <w:tcPr>
            <w:tcW w:w="284" w:type="dxa"/>
          </w:tcPr>
          <w:p w:rsidR="00807A75" w:rsidRPr="004D2170" w:rsidRDefault="00807A75" w:rsidP="00220804">
            <w:pPr>
              <w:spacing w:line="260" w:lineRule="atLeast"/>
              <w:rPr>
                <w:szCs w:val="18"/>
              </w:rPr>
            </w:pPr>
            <w:r w:rsidRPr="004D2170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</w:tcPr>
          <w:p w:rsidR="00807A75" w:rsidRDefault="00807A75" w:rsidP="00220804">
            <w:pPr>
              <w:spacing w:line="26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Prijs per telling.</w:t>
            </w:r>
          </w:p>
          <w:p w:rsidR="00807A75" w:rsidRDefault="00807A75" w:rsidP="00220804">
            <w:pPr>
              <w:spacing w:line="26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7E5052">
              <w:rPr>
                <w:sz w:val="18"/>
                <w:szCs w:val="18"/>
              </w:rPr>
              <w:t>Max</w:t>
            </w:r>
            <w:r>
              <w:rPr>
                <w:sz w:val="18"/>
                <w:szCs w:val="18"/>
              </w:rPr>
              <w:t>.</w:t>
            </w:r>
            <w:r w:rsidRPr="007E5052">
              <w:rPr>
                <w:sz w:val="18"/>
                <w:szCs w:val="18"/>
              </w:rPr>
              <w:t xml:space="preserve"> 10 extra tellingen per jaar</w:t>
            </w:r>
            <w:r>
              <w:rPr>
                <w:sz w:val="18"/>
                <w:szCs w:val="18"/>
              </w:rPr>
              <w:t>)</w:t>
            </w:r>
            <w:r w:rsidRPr="007E5052">
              <w:rPr>
                <w:sz w:val="18"/>
                <w:szCs w:val="18"/>
              </w:rPr>
              <w:t xml:space="preserve"> </w:t>
            </w:r>
          </w:p>
          <w:p w:rsidR="00807A75" w:rsidRPr="007E5052" w:rsidRDefault="00807A75" w:rsidP="00220804">
            <w:pPr>
              <w:spacing w:line="260" w:lineRule="atLeas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7A75" w:rsidRPr="00735D35" w:rsidRDefault="00807A75" w:rsidP="00735D35">
            <w:pPr>
              <w:spacing w:line="260" w:lineRule="atLeast"/>
              <w:rPr>
                <w:sz w:val="18"/>
                <w:szCs w:val="18"/>
              </w:rPr>
            </w:pPr>
            <w:r w:rsidRPr="00BC2D7B">
              <w:rPr>
                <w:sz w:val="18"/>
                <w:szCs w:val="18"/>
              </w:rPr>
              <w:t>€…………</w:t>
            </w:r>
          </w:p>
        </w:tc>
        <w:tc>
          <w:tcPr>
            <w:tcW w:w="1134" w:type="dxa"/>
          </w:tcPr>
          <w:p w:rsidR="00807A75" w:rsidRPr="00735D35" w:rsidRDefault="00807A75" w:rsidP="00735D35">
            <w:pPr>
              <w:spacing w:line="260" w:lineRule="atLeast"/>
              <w:rPr>
                <w:sz w:val="18"/>
                <w:szCs w:val="18"/>
              </w:rPr>
            </w:pPr>
            <w:r w:rsidRPr="00BC2D7B">
              <w:rPr>
                <w:sz w:val="18"/>
                <w:szCs w:val="18"/>
              </w:rPr>
              <w:t>€…………</w:t>
            </w:r>
          </w:p>
        </w:tc>
        <w:tc>
          <w:tcPr>
            <w:tcW w:w="1701" w:type="dxa"/>
          </w:tcPr>
          <w:p w:rsidR="00807A75" w:rsidRPr="00735D35" w:rsidRDefault="00807A75" w:rsidP="00735D35">
            <w:pPr>
              <w:spacing w:line="260" w:lineRule="atLeast"/>
              <w:rPr>
                <w:sz w:val="18"/>
                <w:szCs w:val="18"/>
              </w:rPr>
            </w:pPr>
            <w:r w:rsidRPr="00BC2D7B">
              <w:rPr>
                <w:sz w:val="18"/>
                <w:szCs w:val="18"/>
              </w:rPr>
              <w:t>€…………</w:t>
            </w:r>
          </w:p>
        </w:tc>
      </w:tr>
      <w:tr w:rsidR="00807A75" w:rsidRPr="00C90C00" w:rsidTr="00807A75">
        <w:tc>
          <w:tcPr>
            <w:tcW w:w="284" w:type="dxa"/>
          </w:tcPr>
          <w:p w:rsidR="00807A75" w:rsidRPr="004D2170" w:rsidRDefault="00807A75" w:rsidP="00220804">
            <w:pPr>
              <w:spacing w:line="26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84" w:type="dxa"/>
          </w:tcPr>
          <w:p w:rsidR="00807A75" w:rsidRDefault="00807A75" w:rsidP="00220804">
            <w:pPr>
              <w:spacing w:line="260" w:lineRule="atLeast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>Adviesrapport</w:t>
            </w:r>
          </w:p>
          <w:p w:rsidR="00807A75" w:rsidRPr="004D2170" w:rsidRDefault="00807A75" w:rsidP="00220804">
            <w:pPr>
              <w:spacing w:line="260" w:lineRule="atLeast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07A75" w:rsidRPr="004D2170" w:rsidRDefault="00807A75" w:rsidP="00220804">
            <w:pPr>
              <w:spacing w:line="26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07A75" w:rsidRPr="004D2170" w:rsidRDefault="00807A75" w:rsidP="00220804">
            <w:pPr>
              <w:spacing w:line="260" w:lineRule="atLeast"/>
              <w:jc w:val="center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 xml:space="preserve">€  </w:t>
            </w:r>
            <w:r>
              <w:rPr>
                <w:sz w:val="18"/>
                <w:szCs w:val="18"/>
              </w:rPr>
              <w:t>………..</w:t>
            </w:r>
          </w:p>
        </w:tc>
        <w:tc>
          <w:tcPr>
            <w:tcW w:w="1701" w:type="dxa"/>
          </w:tcPr>
          <w:p w:rsidR="00807A75" w:rsidRPr="004D2170" w:rsidRDefault="00807A75" w:rsidP="007E5052">
            <w:pPr>
              <w:spacing w:line="260" w:lineRule="atLeast"/>
              <w:rPr>
                <w:sz w:val="18"/>
                <w:szCs w:val="18"/>
              </w:rPr>
            </w:pPr>
            <w:r w:rsidRPr="004D2170">
              <w:rPr>
                <w:sz w:val="18"/>
                <w:szCs w:val="18"/>
              </w:rPr>
              <w:t>€</w:t>
            </w:r>
            <w:r>
              <w:rPr>
                <w:sz w:val="18"/>
                <w:szCs w:val="18"/>
              </w:rPr>
              <w:t>…………</w:t>
            </w:r>
          </w:p>
        </w:tc>
      </w:tr>
      <w:tr w:rsidR="00807A75" w:rsidRPr="00C90C00" w:rsidTr="00807A75">
        <w:tc>
          <w:tcPr>
            <w:tcW w:w="284" w:type="dxa"/>
          </w:tcPr>
          <w:p w:rsidR="00807A75" w:rsidRDefault="00807A75" w:rsidP="00220804">
            <w:pPr>
              <w:spacing w:line="260" w:lineRule="atLeast"/>
              <w:rPr>
                <w:szCs w:val="18"/>
              </w:rPr>
            </w:pPr>
          </w:p>
        </w:tc>
        <w:tc>
          <w:tcPr>
            <w:tcW w:w="1984" w:type="dxa"/>
          </w:tcPr>
          <w:p w:rsidR="00807A75" w:rsidRDefault="00807A75" w:rsidP="00220804">
            <w:pPr>
              <w:spacing w:line="260" w:lineRule="atLeast"/>
              <w:rPr>
                <w:b/>
                <w:sz w:val="18"/>
                <w:szCs w:val="18"/>
              </w:rPr>
            </w:pPr>
            <w:r w:rsidRPr="007E5052">
              <w:rPr>
                <w:b/>
                <w:sz w:val="18"/>
                <w:szCs w:val="18"/>
              </w:rPr>
              <w:t xml:space="preserve">Totaal </w:t>
            </w:r>
          </w:p>
          <w:p w:rsidR="00807A75" w:rsidRPr="007E5052" w:rsidRDefault="00807A75" w:rsidP="00220804">
            <w:pPr>
              <w:spacing w:line="260" w:lineRule="atLeast"/>
              <w:rPr>
                <w:b/>
                <w:szCs w:val="18"/>
              </w:rPr>
            </w:pPr>
          </w:p>
        </w:tc>
        <w:tc>
          <w:tcPr>
            <w:tcW w:w="1701" w:type="dxa"/>
          </w:tcPr>
          <w:p w:rsidR="00807A75" w:rsidRPr="004D2170" w:rsidRDefault="00807A75" w:rsidP="00220804">
            <w:pPr>
              <w:spacing w:line="260" w:lineRule="atLeast"/>
              <w:jc w:val="center"/>
              <w:rPr>
                <w:szCs w:val="18"/>
              </w:rPr>
            </w:pPr>
          </w:p>
        </w:tc>
        <w:tc>
          <w:tcPr>
            <w:tcW w:w="1134" w:type="dxa"/>
          </w:tcPr>
          <w:p w:rsidR="00807A75" w:rsidRPr="004D2170" w:rsidRDefault="00807A75" w:rsidP="00220804">
            <w:pPr>
              <w:spacing w:line="260" w:lineRule="atLeast"/>
              <w:jc w:val="center"/>
              <w:rPr>
                <w:szCs w:val="18"/>
              </w:rPr>
            </w:pPr>
          </w:p>
        </w:tc>
        <w:tc>
          <w:tcPr>
            <w:tcW w:w="1701" w:type="dxa"/>
          </w:tcPr>
          <w:p w:rsidR="00807A75" w:rsidRPr="007E5052" w:rsidRDefault="00807A75" w:rsidP="007E5052">
            <w:pPr>
              <w:spacing w:line="260" w:lineRule="atLeast"/>
              <w:rPr>
                <w:b/>
                <w:szCs w:val="18"/>
              </w:rPr>
            </w:pPr>
            <w:r w:rsidRPr="007E5052">
              <w:rPr>
                <w:b/>
                <w:sz w:val="18"/>
                <w:szCs w:val="18"/>
              </w:rPr>
              <w:t>€…………</w:t>
            </w:r>
          </w:p>
        </w:tc>
      </w:tr>
    </w:tbl>
    <w:p w:rsidR="004D2170" w:rsidRDefault="007E5052" w:rsidP="007E5052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360"/>
        <w:rPr>
          <w:szCs w:val="18"/>
        </w:rPr>
      </w:pPr>
      <w:r>
        <w:rPr>
          <w:szCs w:val="18"/>
        </w:rPr>
        <w:t xml:space="preserve">* </w:t>
      </w:r>
      <w:r w:rsidRPr="007E5052">
        <w:rPr>
          <w:szCs w:val="18"/>
        </w:rPr>
        <w:t>50 tellingen per jaar</w:t>
      </w:r>
    </w:p>
    <w:p w:rsidR="007E5052" w:rsidRPr="007E5052" w:rsidRDefault="007E5052" w:rsidP="007E5052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ind w:left="360"/>
        <w:rPr>
          <w:rFonts w:eastAsia="MS Mincho"/>
          <w:szCs w:val="20"/>
        </w:rPr>
      </w:pPr>
      <w:r>
        <w:rPr>
          <w:szCs w:val="18"/>
        </w:rPr>
        <w:t xml:space="preserve">** </w:t>
      </w:r>
      <w:r w:rsidR="0096516D">
        <w:rPr>
          <w:szCs w:val="18"/>
        </w:rPr>
        <w:t>1</w:t>
      </w:r>
      <w:r>
        <w:rPr>
          <w:szCs w:val="18"/>
        </w:rPr>
        <w:t>00 tellingen totaal</w:t>
      </w: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  <w:bookmarkStart w:id="1" w:name="_GoBack"/>
      <w:bookmarkEnd w:id="1"/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Pr="00C33416" w:rsidRDefault="004D2170" w:rsidP="00D50A45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szCs w:val="20"/>
        </w:rPr>
      </w:pPr>
    </w:p>
    <w:p w:rsidR="004D2170" w:rsidRDefault="004D2170" w:rsidP="004D2170">
      <w:pPr>
        <w:spacing w:before="56" w:after="113" w:line="276" w:lineRule="auto"/>
        <w:rPr>
          <w:rFonts w:cs="Arial"/>
          <w:b/>
          <w:bCs/>
        </w:rPr>
      </w:pPr>
      <w:r>
        <w:rPr>
          <w:rFonts w:cs="Arial"/>
          <w:b/>
          <w:bCs/>
        </w:rPr>
        <w:t>Aldus opgemaakt:</w:t>
      </w:r>
    </w:p>
    <w:tbl>
      <w:tblPr>
        <w:tblpPr w:leftFromText="141" w:rightFromText="141" w:vertAnchor="text" w:horzAnchor="margin" w:tblpXSpec="center" w:tblpY="49"/>
        <w:tblW w:w="85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8"/>
        <w:gridCol w:w="6382"/>
      </w:tblGrid>
      <w:tr w:rsidR="004D2170" w:rsidTr="00220804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2170" w:rsidRDefault="004D2170" w:rsidP="0022080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Naam: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70" w:rsidRDefault="004D2170" w:rsidP="00220804">
            <w:pPr>
              <w:spacing w:line="276" w:lineRule="auto"/>
            </w:pPr>
          </w:p>
        </w:tc>
      </w:tr>
      <w:tr w:rsidR="004D2170" w:rsidTr="00220804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2170" w:rsidRDefault="004D2170" w:rsidP="0022080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Functie: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70" w:rsidRDefault="004D2170" w:rsidP="00220804">
            <w:pPr>
              <w:spacing w:line="276" w:lineRule="auto"/>
            </w:pPr>
          </w:p>
        </w:tc>
      </w:tr>
      <w:tr w:rsidR="004D2170" w:rsidTr="00220804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2170" w:rsidRDefault="004D2170" w:rsidP="0022080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Onderneming: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70" w:rsidRDefault="004D2170" w:rsidP="00220804">
            <w:pPr>
              <w:spacing w:line="276" w:lineRule="auto"/>
            </w:pPr>
          </w:p>
        </w:tc>
      </w:tr>
      <w:tr w:rsidR="004D2170" w:rsidTr="00220804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2170" w:rsidRDefault="004D2170" w:rsidP="0022080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Gekwalificeerd elektronische handtekening rechtsgeldig vertegenwoordiger: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70" w:rsidRDefault="004D2170" w:rsidP="00220804">
            <w:pPr>
              <w:spacing w:line="276" w:lineRule="auto"/>
            </w:pPr>
          </w:p>
          <w:p w:rsidR="004D2170" w:rsidRDefault="004D2170" w:rsidP="00220804">
            <w:pPr>
              <w:spacing w:line="276" w:lineRule="auto"/>
            </w:pPr>
          </w:p>
          <w:p w:rsidR="004D2170" w:rsidRDefault="004D2170" w:rsidP="00220804">
            <w:pPr>
              <w:spacing w:line="276" w:lineRule="auto"/>
            </w:pPr>
          </w:p>
        </w:tc>
      </w:tr>
      <w:tr w:rsidR="004D2170" w:rsidTr="00220804">
        <w:trPr>
          <w:cantSplit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D2170" w:rsidRDefault="004D2170" w:rsidP="00220804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Datum: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170" w:rsidRDefault="004D2170" w:rsidP="00220804">
            <w:pPr>
              <w:spacing w:line="276" w:lineRule="auto"/>
            </w:pPr>
          </w:p>
        </w:tc>
      </w:tr>
    </w:tbl>
    <w:p w:rsidR="004D2170" w:rsidRDefault="004D2170" w:rsidP="004D2170">
      <w:pPr>
        <w:pStyle w:val="broodtekst"/>
      </w:pPr>
    </w:p>
    <w:p w:rsidR="004D2170" w:rsidRPr="00241548" w:rsidRDefault="004D2170" w:rsidP="004D2170"/>
    <w:p w:rsidR="00241548" w:rsidRPr="00D50A45" w:rsidRDefault="00241548" w:rsidP="00D50A45"/>
    <w:sectPr w:rsidR="00241548" w:rsidRPr="00D50A45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0AA" w:rsidRDefault="006720AA" w:rsidP="0088501B">
      <w:r>
        <w:separator/>
      </w:r>
    </w:p>
  </w:endnote>
  <w:endnote w:type="continuationSeparator" w:id="0">
    <w:p w:rsidR="006720AA" w:rsidRDefault="006720A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0AA" w:rsidRDefault="006720AA" w:rsidP="0088501B">
      <w:r>
        <w:separator/>
      </w:r>
    </w:p>
  </w:footnote>
  <w:footnote w:type="continuationSeparator" w:id="0">
    <w:p w:rsidR="006720AA" w:rsidRDefault="006720AA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8E1DBE"/>
    <w:multiLevelType w:val="hybridMultilevel"/>
    <w:tmpl w:val="F3EC7064"/>
    <w:lvl w:ilvl="0" w:tplc="AB7086C0">
      <w:start w:val="20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AA"/>
    <w:rsid w:val="000E1F3B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12115"/>
    <w:rsid w:val="00450447"/>
    <w:rsid w:val="004B0EA1"/>
    <w:rsid w:val="004D2170"/>
    <w:rsid w:val="004D766D"/>
    <w:rsid w:val="005A4FBE"/>
    <w:rsid w:val="005D2CF1"/>
    <w:rsid w:val="005E046F"/>
    <w:rsid w:val="006006F5"/>
    <w:rsid w:val="0065745E"/>
    <w:rsid w:val="006720AA"/>
    <w:rsid w:val="006D2E66"/>
    <w:rsid w:val="006F42D7"/>
    <w:rsid w:val="00735D35"/>
    <w:rsid w:val="0073653F"/>
    <w:rsid w:val="007E5052"/>
    <w:rsid w:val="007F4AEA"/>
    <w:rsid w:val="00807A75"/>
    <w:rsid w:val="0088501B"/>
    <w:rsid w:val="008E3581"/>
    <w:rsid w:val="00905289"/>
    <w:rsid w:val="0096516D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A55CC"/>
    <w:rsid w:val="00D50A45"/>
    <w:rsid w:val="00DA3555"/>
    <w:rsid w:val="00ED7AB9"/>
    <w:rsid w:val="00EE5BBE"/>
    <w:rsid w:val="00F1527E"/>
    <w:rsid w:val="00F65492"/>
    <w:rsid w:val="00FB0705"/>
    <w:rsid w:val="00FC0431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720AA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720A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720AA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720AA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720AA"/>
    <w:rPr>
      <w:rFonts w:ascii="Verdana" w:eastAsia="DejaVu Sans" w:hAnsi="Verdana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24F41-6E6A-4CD1-98C8-D476CE03A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Laros, Raymond (CIV)</dc:creator>
  <cp:lastModifiedBy>Ophem, Renée van (CIV)</cp:lastModifiedBy>
  <cp:revision>7</cp:revision>
  <dcterms:created xsi:type="dcterms:W3CDTF">2018-07-16T15:50:00Z</dcterms:created>
  <dcterms:modified xsi:type="dcterms:W3CDTF">2018-07-20T12:09:00Z</dcterms:modified>
</cp:coreProperties>
</file>